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Reduit / 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36399389" name="68ee1a60-37d2-11f0-a485-973363b174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2512874" name="68ee1a60-37d2-11f0-a485-973363b1746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76874829" name="b7009af0-37d4-11f0-8b48-75136076c35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2601231" name="b7009af0-37d4-11f0-8b48-75136076c35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5738972" name="d1de5a10-37d4-11f0-8f22-6f68e3ee57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345714" name="d1de5a10-37d4-11f0-8f22-6f68e3ee577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Bad/ WC / 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82957327" name="e3abb1c0-37d4-11f0-a285-3d293c7c46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4103579" name="e3abb1c0-37d4-11f0-a285-3d293c7c46f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78185741" name="f7c45900-37d4-11f0-bba9-01c275cff83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113312" name="f7c45900-37d4-11f0-bba9-01c275cff83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EG links  Im Sträler 40, 8047 Zürich</w:t>
          </w:r>
        </w:p>
        <w:p>
          <w:pPr>
            <w:spacing w:before="0" w:after="0"/>
          </w:pPr>
          <w:r>
            <w:t>295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